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130 Disco Дорослі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Сидорцова Яна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#283 Олена Лупанова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283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